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在制品流转卡</w:t>
      </w:r>
    </w:p>
    <w:p>
      <w:r>
        <w:t>记录编号：FM-043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批次号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工序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操作者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检验结果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表单编号：FM-043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